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泰州-综合楼412-分析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盛恩泽/朱慧/张森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泰州-综合楼412-分析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盛恩泽/朱慧/张森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沈怡婷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280125—011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